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2021933" name="d61367c0-f830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761354" name="d61367c0-f830-11f0-8d71-57ae7e28ae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891719" name="e0a8e890-f830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160590" name="e0a8e890-f830-11f0-8d71-57ae7e28ae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Kellertreppe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7183415" name="7069f1d0-f832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279675" name="7069f1d0-f832-11f0-8d71-57ae7e28ae7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789042" name="cd00eb3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058412" name="cd00eb30-f835-11f0-8d71-57ae7e28ae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Zimmer/Gang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19751025" name="2afbb3f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429009" name="2afbb3f0-f831-11f0-8d71-57ae7e28ae7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Kellertreppe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149807" name="648e5c70-f832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102329" name="648e5c70-f832-11f0-8d71-57ae7e28ae7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Jünger als 1990</w:t>
            </w:r>
          </w:p>
        </w:tc>
        <w:tc>
          <w:p>
            <w:pPr>
              <w:spacing w:before="0" w:after="0" w:line="240" w:lineRule="auto"/>
            </w:pPr>
            <w:r>
              <w:t>sämtlicher Einbau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5066834" name="d276275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2826052" name="d2762750-f831-11f0-8d71-57ae7e28ae7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7995043" name="a83e0f8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395299" name="a83e0f80-f835-11f0-8d71-57ae7e28ae7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7075711" name="ead5e9f0-f838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847535" name="ead5e9f0-f838-11f0-8d71-57ae7e28ae7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9811612" name="b5cdbd8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6713075" name="b5cdbd80-f835-11f0-8d71-57ae7e28ae7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5667725" name="bffa6a6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667053" name="bffa6a60-f835-11f0-8d71-57ae7e28ae7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4855462" name="fd842bc0-f838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841208" name="fd842bc0-f838-11f0-8d71-57ae7e28ae7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1676260" name="a29aecf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928460" name="a29aecf0-f836-11f0-8d71-57ae7e28ae7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3948285" name="f3abf26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098962" name="f3abf260-f836-11f0-8d71-57ae7e28ae70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